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Brandschutz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2030197" name="cbd1bea0-939b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3845567" name="cbd1bea0-939b-11f0-bfbb-d3e8c5ffa69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OG, beide Eingänge</w:t>
            </w:r>
          </w:p>
        </w:tc>
        <w:tc>
          <w:p>
            <w:pPr>
              <w:spacing w:before="0" w:after="0" w:line="240" w:lineRule="auto"/>
            </w:pPr>
            <w:r>
              <w:t>Elektrotableau mit Holzrahmen </w:t>
            </w:r>
          </w:p>
        </w:tc>
        <w:tc>
          <w:p>
            <w:pPr>
              <w:spacing w:before="0" w:after="0" w:line="240" w:lineRule="auto"/>
            </w:pPr>
            <w:r>
              <w:t>Faserzement/ 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2703876" name="fdd4a1b0-939b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663477" name="fdd4a1b0-939b-11f0-bfbb-d3e8c5ffa69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9231294" name="3eae8a6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612145" name="3eae8a60-939d-11f0-bfbb-d3e8c5ffa69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6819761" name="4f8a2f1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935114" name="4f8a2f10-939d-11f0-bfbb-d3e8c5ffa69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8392549" name="699c9d00-939f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7777267" name="699c9d00-939f-11f0-bfbb-d3e8c5ffa69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1458386" name="c8465450-93a3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352701" name="c8465450-93a3-11f0-bfbb-d3e8c5ffa69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6197349" name="a8f480f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546215" name="a8f480f0-939d-11f0-bfbb-d3e8c5ffa69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4553828" name="9a881ca0-939f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225265" name="9a881ca0-939f-11f0-bfbb-d3e8c5ffa69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5308281" name="a828e1a0-939f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273255" name="a828e1a0-939f-11f0-bfbb-d3e8c5ffa69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Matte</w:t>
            </w:r>
          </w:p>
        </w:tc>
        <w:tc>
          <w:p>
            <w:pPr>
              <w:spacing w:before="0" w:after="0" w:line="240" w:lineRule="auto"/>
            </w:pPr>
            <w:r>
              <w:t>Korkisolation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6271063" name="7cebc4a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59700" name="7cebc4a0-939d-11f0-bfbb-d3e8c5ffa69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Tapete mit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9238033" name="b5200b1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074516" name="b5200b10-939d-11f0-bfbb-d3e8c5ffa69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0457302" name="db5b1cf0-939f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538233" name="db5b1cf0-939f-11f0-bfbb-d3e8c5ffa69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9141346" name="02b900c0-939e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906170" name="02b900c0-939e-11f0-bfbb-d3e8c5ffa69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gesamtes Haus</w:t>
            </w:r>
          </w:p>
          <w:p>
            <w:pPr>
              <w:spacing w:before="0" w:after="0" w:line="240" w:lineRule="auto"/>
            </w:pPr>
            <w:r>
              <w:t>alle Stockwerke</w:t>
            </w:r>
          </w:p>
        </w:tc>
        <w:tc>
          <w:p>
            <w:pPr>
              <w:spacing w:before="0" w:after="0" w:line="240" w:lineRule="auto"/>
            </w:pPr>
            <w:r>
              <w:t>alte Fenster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7288612" name="8e150cc0-93a0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31636" name="8e150cc0-93a0-11f0-bfbb-d3e8c5ffa69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8296472" name="520ec4d0-93a2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508321" name="520ec4d0-93a2-11f0-bfbb-d3e8c5ffa69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und 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0955810" name="72e683a0-93a2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425681" name="72e683a0-93a2-11f0-bfbb-d3e8c5ffa69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und 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5805991" name="d3a2f5b0-93a3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4036723" name="d3a2f5b0-93a3-11f0-bfbb-d3e8c5ffa69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Waschküche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2532589" name="71d6b9f0-93a5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387601" name="71d6b9f0-93a5-11f0-bfbb-d3e8c5ffa69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2866111" name="6b7bf210-93a4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073093" name="6b7bf210-93a4-11f0-bfbb-d3e8c5ffa69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4963236" name="3f6a0ea0-9aa2-11f0-bc17-5d6b71ec38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986433" name="3f6a0ea0-9aa2-11f0-bc17-5d6b71ec389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Sockelkleber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8106462" name="5aecca40-93a5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671172" name="5aecca40-93a5-11f0-bfbb-d3e8c5ffa69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Waschküche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5443655" name="64c8bf10-93a5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755801" name="64c8bf10-93a5-11f0-bfbb-d3e8c5ffa69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Abstellraum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 und Decke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2550655" name="b7634ab0-93a5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341" name="b7634ab0-93a5-11f0-bfbb-d3e8c5ffa69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 und Decke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986682" name="7f15e180-93a6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2750" name="7f15e180-93a6-11f0-bfbb-d3e8c5ffa69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 und Decke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7535856" name="3f30fbf0-fdb8-11f0-9a4e-8fca9766b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025608" name="3f30fbf0-fdb8-11f0-9a4e-8fca9766b01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 und Decke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928105" name="4d4f6a80-fdba-11f0-9a4e-8fca9766b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547509" name="4d4f6a80-fdba-11f0-9a4e-8fca9766b01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9103681" name="729b8a3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41938" name="729b8a30-939d-11f0-bfbb-d3e8c5ffa692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gesamter Einbau nach 1990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5807622" name="92e27d30-fdb5-11f0-9a4e-8fca9766b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5612885" name="92e27d30-fdb5-11f0-9a4e-8fca9766b01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Garten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5018968" name="f9411580-fdb7-11f0-9a4e-8fca9766b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7344838" name="f9411580-fdb7-11f0-9a4e-8fca9766b01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Hubstrasse 7 Hubstrasse 7, 8560 Märstetten, Schweiz</w:t>
          </w:r>
        </w:p>
        <w:p>
          <w:pPr>
            <w:spacing w:before="0" w:after="0"/>
          </w:pPr>
          <w:r>
            <w:t>706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